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Schönbüelstrasse 1, 8304 Wallisellen</w:t>
          </w:r>
        </w:p>
        <w:p>
          <w:pPr>
            <w:spacing w:before="0" w:after="0"/>
          </w:pPr>
          <w:r>
            <w:t>809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